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EFA6" w14:textId="685E8CC5" w:rsidR="00211AE0" w:rsidRDefault="00211AE0" w:rsidP="00211A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 w:rsidR="0097756D">
        <w:rPr>
          <w:b/>
          <w:i/>
          <w:sz w:val="28"/>
          <w:lang w:val="en-US"/>
        </w:rPr>
        <w:t>763</w:t>
      </w:r>
      <w:r>
        <w:rPr>
          <w:b/>
          <w:i/>
          <w:sz w:val="28"/>
        </w:rPr>
        <w:fldChar w:fldCharType="end"/>
      </w:r>
    </w:p>
    <w:p w14:paraId="0F9F61FD" w14:textId="5822E1CC" w:rsidR="00211AE0" w:rsidRDefault="00211AE0" w:rsidP="00211AE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 xml:space="preserve">(revision of </w:t>
      </w:r>
      <w:proofErr w:type="spellStart"/>
      <w:r>
        <w:rPr>
          <w:rFonts w:cs="Arial"/>
          <w:b/>
          <w:bCs/>
          <w:color w:val="0000FF"/>
        </w:rPr>
        <w:t>xxxx</w:t>
      </w:r>
      <w:proofErr w:type="spellEnd"/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048ACDB2" w:rsidR="00AD4915" w:rsidRDefault="00097A6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FF3EF9">
                <w:rPr>
                  <w:b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4121B1CA" w:rsidR="00AD4915" w:rsidRDefault="00FF3E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6F66FBD0" w:rsidR="00AD4915" w:rsidRDefault="00097A6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FF3EF9">
              <w:rPr>
                <w:b/>
                <w:sz w:val="28"/>
                <w:lang w:val="en-US"/>
              </w:rPr>
              <w:t>2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097A66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EDD4D29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</w:t>
            </w:r>
            <w:r w:rsidR="00F82C33">
              <w:t>8</w:t>
            </w:r>
            <w:r>
              <w:t>-</w:t>
            </w:r>
            <w:r w:rsidR="00F82C33">
              <w:rPr>
                <w:lang w:val="en-US"/>
              </w:rPr>
              <w:t>29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0C9BFE03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196A0B" w:rsidRPr="00196A0B">
              <w:t>Naanf_AKMA</w:t>
            </w:r>
            <w:proofErr w:type="spellEnd"/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E905B75" w14:textId="14D5E79C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196A0B" w:rsidRPr="00196A0B">
              <w:t>Naanf_AKMA</w:t>
            </w:r>
            <w:proofErr w:type="spellEnd"/>
            <w:r>
              <w:t xml:space="preserve"> API for the present release:</w:t>
            </w:r>
          </w:p>
          <w:p w14:paraId="631186EC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544BE531" w14:textId="2A916B0A" w:rsidR="00661771" w:rsidRDefault="00661771" w:rsidP="00661771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196A0B">
              <w:rPr>
                <w:lang w:val="en-US"/>
              </w:rPr>
              <w:t>039</w:t>
            </w:r>
            <w:r>
              <w:t xml:space="preserve"> of 3GPP TS 29.5</w:t>
            </w:r>
            <w:r w:rsidR="00196A0B">
              <w:t>35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96A0B">
              <w:rPr>
                <w:rFonts w:hint="eastAsia"/>
                <w:lang w:val="en-US" w:eastAsia="zh-CN"/>
              </w:rPr>
              <w:t>corre</w:t>
            </w:r>
            <w:r w:rsidR="00196A0B">
              <w:rPr>
                <w:lang w:val="en-US"/>
              </w:rPr>
              <w:t>ction</w:t>
            </w:r>
            <w:r>
              <w:t>.</w:t>
            </w:r>
          </w:p>
          <w:p w14:paraId="45DF26A9" w14:textId="77777777" w:rsidR="000F2E25" w:rsidRDefault="000F2E25" w:rsidP="000F2E2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CDB07D3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19C7E8BF" w14:textId="77777777" w:rsidR="000F2E25" w:rsidRDefault="000F2E25" w:rsidP="000F2E25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  <w:p w14:paraId="1FF33F39" w14:textId="77777777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ABDC" w14:textId="097D9D3F" w:rsidR="00ED63BA" w:rsidRDefault="00ED63BA" w:rsidP="00ED63B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7D4EF0" w:rsidRPr="00196A0B">
              <w:t>Naanf_AKMA</w:t>
            </w:r>
            <w:proofErr w:type="spellEnd"/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7D4EF0">
              <w:t>1</w:t>
            </w:r>
            <w:r>
              <w:t>.0-alpha.</w:t>
            </w:r>
            <w:r w:rsidR="007D4EF0">
              <w:t>3</w:t>
            </w:r>
            <w:r>
              <w:rPr>
                <w:rFonts w:cs="Arial"/>
              </w:rPr>
              <w:t>" to value "</w:t>
            </w:r>
            <w:r w:rsidR="007D4EF0">
              <w:t>1.1.0-alpha.4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7D4EF0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7D4EF0">
              <w:rPr>
                <w:rFonts w:eastAsia="等线"/>
                <w:lang w:val="en-US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24B206C0" w:rsidR="000F2E25" w:rsidRDefault="000F2E25" w:rsidP="00ED63BA">
            <w:pPr>
              <w:pStyle w:val="CRCoverPage"/>
              <w:spacing w:after="0"/>
              <w:ind w:left="100"/>
            </w:pP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33062B44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0EDB3EF5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7D4EF0" w:rsidRPr="00196A0B">
              <w:t>Naanf_AKMA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8A68F4" w14:textId="77777777" w:rsidR="007D4EF0" w:rsidRDefault="007D4EF0" w:rsidP="007D4EF0">
      <w:pPr>
        <w:pStyle w:val="1"/>
      </w:pPr>
      <w:bookmarkStart w:id="22" w:name="_Toc36812183"/>
      <w:bookmarkStart w:id="23" w:name="_Toc66224260"/>
      <w:bookmarkStart w:id="24" w:name="_Toc66440564"/>
      <w:bookmarkStart w:id="25" w:name="_Toc70541284"/>
      <w:bookmarkStart w:id="26" w:name="_Toc83233960"/>
      <w:bookmarkStart w:id="27" w:name="_Toc85526883"/>
      <w:bookmarkStart w:id="28" w:name="_Toc88659519"/>
      <w:bookmarkStart w:id="29" w:name="_Toc88832430"/>
      <w:bookmarkStart w:id="30" w:name="_Toc90660317"/>
      <w:bookmarkStart w:id="31" w:name="_Toc97194442"/>
      <w:bookmarkStart w:id="32" w:name="_Toc112964155"/>
      <w:bookmarkStart w:id="33" w:name="_Toc122117312"/>
      <w:bookmarkStart w:id="34" w:name="_Toc1386899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5E91436" w14:textId="77777777" w:rsidR="007D4EF0" w:rsidRDefault="007D4EF0" w:rsidP="007D4EF0">
      <w:pPr>
        <w:pStyle w:val="PL"/>
      </w:pPr>
      <w:proofErr w:type="spellStart"/>
      <w:r>
        <w:t>openapi</w:t>
      </w:r>
      <w:proofErr w:type="spellEnd"/>
      <w:r>
        <w:t>: 3.0.0</w:t>
      </w:r>
    </w:p>
    <w:p w14:paraId="79B91E9A" w14:textId="77777777" w:rsidR="007D4EF0" w:rsidRDefault="007D4EF0" w:rsidP="007D4EF0">
      <w:pPr>
        <w:pStyle w:val="PL"/>
      </w:pPr>
      <w:r>
        <w:t>info:</w:t>
      </w:r>
    </w:p>
    <w:p w14:paraId="4DD7E29F" w14:textId="77777777" w:rsidR="007D4EF0" w:rsidRDefault="007D4EF0" w:rsidP="007D4EF0">
      <w:pPr>
        <w:pStyle w:val="PL"/>
      </w:pPr>
      <w:r>
        <w:t xml:space="preserve">  title: 3gpp-akma</w:t>
      </w:r>
    </w:p>
    <w:p w14:paraId="6E1DBE28" w14:textId="52ADA589" w:rsidR="007D4EF0" w:rsidRDefault="007D4EF0" w:rsidP="007D4EF0">
      <w:pPr>
        <w:pStyle w:val="PL"/>
      </w:pPr>
      <w:r>
        <w:t xml:space="preserve">  version: 1.1.0-alpha.</w:t>
      </w:r>
      <w:ins w:id="35" w:author="Zhenning" w:date="2023-08-29T19:31:00Z">
        <w:r>
          <w:t>4</w:t>
        </w:r>
      </w:ins>
      <w:del w:id="36" w:author="Zhenning" w:date="2023-08-29T19:31:00Z">
        <w:r w:rsidDel="007D4EF0">
          <w:delText>3</w:delText>
        </w:r>
      </w:del>
    </w:p>
    <w:p w14:paraId="061500EB" w14:textId="77777777" w:rsidR="007D4EF0" w:rsidRDefault="007D4EF0" w:rsidP="007D4EF0">
      <w:pPr>
        <w:pStyle w:val="PL"/>
      </w:pPr>
      <w:r>
        <w:t xml:space="preserve">  description: |</w:t>
      </w:r>
    </w:p>
    <w:p w14:paraId="6ED0D890" w14:textId="77777777" w:rsidR="007D4EF0" w:rsidRDefault="007D4EF0" w:rsidP="007D4EF0">
      <w:pPr>
        <w:pStyle w:val="PL"/>
      </w:pPr>
      <w:r>
        <w:t xml:space="preserve">    API for </w:t>
      </w:r>
      <w:proofErr w:type="spellStart"/>
      <w:r>
        <w:t>Naanf_AKMA</w:t>
      </w:r>
      <w:proofErr w:type="spellEnd"/>
      <w:r>
        <w:t xml:space="preserve">.  </w:t>
      </w:r>
    </w:p>
    <w:p w14:paraId="5D10F80F" w14:textId="77777777" w:rsidR="007D4EF0" w:rsidRDefault="007D4EF0" w:rsidP="007D4EF0">
      <w:pPr>
        <w:pStyle w:val="PL"/>
      </w:pPr>
      <w:r>
        <w:t xml:space="preserve">    © 2023, 3GPP Organizational Partners (ARIB, ATIS, CCSA, ETSI, TSDSI, TTA, TTC).  </w:t>
      </w:r>
    </w:p>
    <w:p w14:paraId="6F093914" w14:textId="77777777" w:rsidR="007D4EF0" w:rsidRDefault="007D4EF0" w:rsidP="007D4EF0">
      <w:pPr>
        <w:pStyle w:val="PL"/>
      </w:pPr>
      <w:r>
        <w:t xml:space="preserve">    All rights reserved.</w:t>
      </w:r>
    </w:p>
    <w:p w14:paraId="4FDFA81B" w14:textId="77777777" w:rsidR="007D4EF0" w:rsidRDefault="007D4EF0" w:rsidP="007D4EF0">
      <w:pPr>
        <w:pStyle w:val="PL"/>
      </w:pPr>
    </w:p>
    <w:p w14:paraId="5240E6C1" w14:textId="77777777" w:rsidR="007D4EF0" w:rsidRDefault="007D4EF0" w:rsidP="007D4EF0">
      <w:pPr>
        <w:pStyle w:val="PL"/>
      </w:pPr>
      <w:proofErr w:type="spellStart"/>
      <w:r>
        <w:t>externalDocs</w:t>
      </w:r>
      <w:proofErr w:type="spellEnd"/>
      <w:r>
        <w:t>:</w:t>
      </w:r>
    </w:p>
    <w:p w14:paraId="1EE156E0" w14:textId="419574C9" w:rsidR="007D4EF0" w:rsidRDefault="007D4EF0" w:rsidP="007D4EF0">
      <w:pPr>
        <w:pStyle w:val="PL"/>
      </w:pPr>
      <w:r>
        <w:t xml:space="preserve">  description: 3GPP TS 29.535 V18.</w:t>
      </w:r>
      <w:del w:id="37" w:author="Zhenning" w:date="2023-08-29T19:32:00Z">
        <w:r w:rsidDel="005E52DC">
          <w:delText>2</w:delText>
        </w:r>
      </w:del>
      <w:ins w:id="38" w:author="Zhenning" w:date="2023-08-29T19:32:00Z">
        <w:r w:rsidR="005E52DC">
          <w:t>3</w:t>
        </w:r>
      </w:ins>
      <w:r>
        <w:t>.0; 5G System; AKMA Anchor Services.</w:t>
      </w:r>
    </w:p>
    <w:p w14:paraId="45CEA445" w14:textId="77777777" w:rsidR="007D4EF0" w:rsidRDefault="007D4EF0" w:rsidP="007D4EF0">
      <w:pPr>
        <w:pStyle w:val="PL"/>
      </w:pPr>
      <w:r>
        <w:t xml:space="preserve">  url: 'https://www.3gpp.org/ftp/Specs/archive/29_series/29.535/'</w:t>
      </w:r>
    </w:p>
    <w:p w14:paraId="2380BD31" w14:textId="77777777" w:rsidR="007D4EF0" w:rsidRDefault="007D4EF0" w:rsidP="007D4EF0">
      <w:pPr>
        <w:pStyle w:val="PL"/>
      </w:pPr>
    </w:p>
    <w:p w14:paraId="1CE6B747" w14:textId="77777777" w:rsidR="007D4EF0" w:rsidRDefault="007D4EF0" w:rsidP="007D4EF0">
      <w:pPr>
        <w:pStyle w:val="PL"/>
      </w:pPr>
      <w:r>
        <w:t>security:</w:t>
      </w:r>
    </w:p>
    <w:p w14:paraId="5A11D44A" w14:textId="77777777" w:rsidR="007D4EF0" w:rsidRDefault="007D4EF0" w:rsidP="007D4EF0">
      <w:pPr>
        <w:pStyle w:val="PL"/>
      </w:pPr>
      <w:r>
        <w:t xml:space="preserve">  - {}</w:t>
      </w:r>
    </w:p>
    <w:p w14:paraId="790A0F3E" w14:textId="77777777" w:rsidR="007D4EF0" w:rsidRDefault="007D4EF0" w:rsidP="007D4EF0">
      <w:pPr>
        <w:pStyle w:val="PL"/>
      </w:pPr>
      <w:r>
        <w:t xml:space="preserve">  - oAuth2ClientCredentials:</w:t>
      </w:r>
    </w:p>
    <w:p w14:paraId="11F7C11A" w14:textId="77777777" w:rsidR="007D4EF0" w:rsidRDefault="007D4EF0" w:rsidP="007D4EF0">
      <w:pPr>
        <w:pStyle w:val="PL"/>
      </w:pPr>
      <w:r>
        <w:t xml:space="preserve">    - </w:t>
      </w:r>
      <w:proofErr w:type="spellStart"/>
      <w:r>
        <w:t>naanf-akma</w:t>
      </w:r>
      <w:proofErr w:type="spellEnd"/>
    </w:p>
    <w:p w14:paraId="68B7B46C" w14:textId="77777777" w:rsidR="007D4EF0" w:rsidRDefault="007D4EF0" w:rsidP="007D4EF0">
      <w:pPr>
        <w:pStyle w:val="PL"/>
      </w:pPr>
      <w:r>
        <w:t>servers:</w:t>
      </w:r>
    </w:p>
    <w:p w14:paraId="6A9172FE" w14:textId="77777777" w:rsidR="007D4EF0" w:rsidRDefault="007D4EF0" w:rsidP="007D4EF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/v1'</w:t>
      </w:r>
    </w:p>
    <w:p w14:paraId="68F5595B" w14:textId="77777777" w:rsidR="007D4EF0" w:rsidRDefault="007D4EF0" w:rsidP="007D4EF0">
      <w:pPr>
        <w:pStyle w:val="PL"/>
      </w:pPr>
      <w:r>
        <w:t xml:space="preserve">    variables:</w:t>
      </w:r>
    </w:p>
    <w:p w14:paraId="2771E528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770F4FD" w14:textId="77777777" w:rsidR="007D4EF0" w:rsidRDefault="007D4EF0" w:rsidP="007D4EF0">
      <w:pPr>
        <w:pStyle w:val="PL"/>
      </w:pPr>
      <w:r>
        <w:t xml:space="preserve">        default: https://example.com</w:t>
      </w:r>
    </w:p>
    <w:p w14:paraId="2373765D" w14:textId="77777777" w:rsidR="007D4EF0" w:rsidRDefault="007D4EF0" w:rsidP="007D4EF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1F908935" w14:textId="77777777" w:rsidR="007D4EF0" w:rsidRDefault="007D4EF0" w:rsidP="007D4EF0">
      <w:pPr>
        <w:pStyle w:val="PL"/>
      </w:pPr>
    </w:p>
    <w:p w14:paraId="06EC6B4F" w14:textId="77777777" w:rsidR="007D4EF0" w:rsidRDefault="007D4EF0" w:rsidP="007D4EF0">
      <w:pPr>
        <w:pStyle w:val="PL"/>
      </w:pPr>
    </w:p>
    <w:p w14:paraId="36DD59E4" w14:textId="77777777" w:rsidR="007D4EF0" w:rsidRDefault="007D4EF0" w:rsidP="007D4EF0">
      <w:pPr>
        <w:pStyle w:val="PL"/>
      </w:pPr>
      <w:r>
        <w:t>paths:</w:t>
      </w:r>
    </w:p>
    <w:p w14:paraId="64CE4F66" w14:textId="77777777" w:rsidR="007D4EF0" w:rsidRDefault="007D4EF0" w:rsidP="007D4EF0">
      <w:pPr>
        <w:pStyle w:val="PL"/>
      </w:pPr>
      <w:r>
        <w:t xml:space="preserve">  /</w:t>
      </w:r>
      <w:r>
        <w:rPr>
          <w:lang w:eastAsia="zh-CN"/>
        </w:rPr>
        <w:t>register-</w:t>
      </w:r>
      <w:proofErr w:type="spellStart"/>
      <w:r>
        <w:rPr>
          <w:lang w:eastAsia="zh-CN"/>
        </w:rPr>
        <w:t>anchorkey</w:t>
      </w:r>
      <w:proofErr w:type="spellEnd"/>
      <w:r>
        <w:t>:</w:t>
      </w:r>
    </w:p>
    <w:p w14:paraId="59C8F882" w14:textId="77777777" w:rsidR="007D4EF0" w:rsidRDefault="007D4EF0" w:rsidP="007D4EF0">
      <w:pPr>
        <w:pStyle w:val="PL"/>
      </w:pPr>
      <w:r>
        <w:t xml:space="preserve">    post:</w:t>
      </w:r>
    </w:p>
    <w:p w14:paraId="0DF2881E" w14:textId="77777777" w:rsidR="007D4EF0" w:rsidRDefault="007D4EF0" w:rsidP="007D4EF0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2C5CA82A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RegisterAKMAKey</w:t>
      </w:r>
      <w:proofErr w:type="spellEnd"/>
    </w:p>
    <w:p w14:paraId="79AC0EBF" w14:textId="77777777" w:rsidR="007D4EF0" w:rsidRDefault="007D4EF0" w:rsidP="007D4EF0">
      <w:pPr>
        <w:pStyle w:val="PL"/>
      </w:pPr>
      <w:r>
        <w:t xml:space="preserve">      tags:</w:t>
      </w:r>
    </w:p>
    <w:p w14:paraId="58BEBE21" w14:textId="77777777" w:rsidR="007D4EF0" w:rsidRDefault="007D4EF0" w:rsidP="007D4EF0">
      <w:pPr>
        <w:pStyle w:val="PL"/>
      </w:pPr>
      <w:r>
        <w:t xml:space="preserve">        - Register the AKMA related key material</w:t>
      </w:r>
    </w:p>
    <w:p w14:paraId="2890E4DC" w14:textId="77777777" w:rsidR="007D4EF0" w:rsidRDefault="007D4EF0" w:rsidP="007D4EF0">
      <w:pPr>
        <w:pStyle w:val="PL"/>
      </w:pPr>
      <w:r>
        <w:t xml:space="preserve">      security:</w:t>
      </w:r>
    </w:p>
    <w:p w14:paraId="59A8A2D6" w14:textId="77777777" w:rsidR="007D4EF0" w:rsidRDefault="007D4EF0" w:rsidP="007D4EF0">
      <w:pPr>
        <w:pStyle w:val="PL"/>
      </w:pPr>
      <w:r>
        <w:t xml:space="preserve">        - {}</w:t>
      </w:r>
    </w:p>
    <w:p w14:paraId="357BE08E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6C62883E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1B119881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0D144896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5E314D0D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naanf-akma:anchorkey</w:t>
      </w:r>
      <w:proofErr w:type="spellEnd"/>
    </w:p>
    <w:p w14:paraId="2465CC28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055EB9A" w14:textId="77777777" w:rsidR="007D4EF0" w:rsidRDefault="007D4EF0" w:rsidP="007D4EF0">
      <w:pPr>
        <w:pStyle w:val="PL"/>
      </w:pPr>
      <w:r>
        <w:t xml:space="preserve">        required: true</w:t>
      </w:r>
    </w:p>
    <w:p w14:paraId="2B3C6151" w14:textId="77777777" w:rsidR="007D4EF0" w:rsidRDefault="007D4EF0" w:rsidP="007D4EF0">
      <w:pPr>
        <w:pStyle w:val="PL"/>
      </w:pPr>
      <w:r>
        <w:t xml:space="preserve">        content:</w:t>
      </w:r>
    </w:p>
    <w:p w14:paraId="466E2955" w14:textId="77777777" w:rsidR="007D4EF0" w:rsidRDefault="007D4EF0" w:rsidP="007D4EF0">
      <w:pPr>
        <w:pStyle w:val="PL"/>
      </w:pPr>
      <w:r>
        <w:t xml:space="preserve">          application/json:</w:t>
      </w:r>
    </w:p>
    <w:p w14:paraId="0B34719B" w14:textId="77777777" w:rsidR="007D4EF0" w:rsidRDefault="007D4EF0" w:rsidP="007D4EF0">
      <w:pPr>
        <w:pStyle w:val="PL"/>
      </w:pPr>
      <w:r>
        <w:t xml:space="preserve">            schema:</w:t>
      </w:r>
    </w:p>
    <w:p w14:paraId="75F704F9" w14:textId="77777777" w:rsidR="007D4EF0" w:rsidRDefault="007D4EF0" w:rsidP="007D4EF0">
      <w:pPr>
        <w:pStyle w:val="PL"/>
      </w:pPr>
      <w:r>
        <w:t xml:space="preserve">              $ref: '#/components/schemas/</w:t>
      </w:r>
      <w:proofErr w:type="spellStart"/>
      <w:r>
        <w:t>AkmaKeyInfo</w:t>
      </w:r>
      <w:proofErr w:type="spellEnd"/>
      <w:r>
        <w:t>'</w:t>
      </w:r>
    </w:p>
    <w:p w14:paraId="2086B11B" w14:textId="77777777" w:rsidR="007D4EF0" w:rsidRDefault="007D4EF0" w:rsidP="007D4EF0">
      <w:pPr>
        <w:pStyle w:val="PL"/>
      </w:pPr>
      <w:r>
        <w:t xml:space="preserve">      responses:</w:t>
      </w:r>
    </w:p>
    <w:p w14:paraId="6A451AF8" w14:textId="77777777" w:rsidR="007D4EF0" w:rsidRDefault="007D4EF0" w:rsidP="007D4EF0">
      <w:pPr>
        <w:pStyle w:val="PL"/>
      </w:pPr>
      <w:r>
        <w:t xml:space="preserve">        '200':</w:t>
      </w:r>
    </w:p>
    <w:p w14:paraId="782884D7" w14:textId="77777777" w:rsidR="007D4EF0" w:rsidRDefault="007D4EF0" w:rsidP="007D4EF0">
      <w:pPr>
        <w:pStyle w:val="PL"/>
      </w:pPr>
      <w:r>
        <w:t xml:space="preserve">          description: The requested information was returned successfully.</w:t>
      </w:r>
    </w:p>
    <w:p w14:paraId="457D29C3" w14:textId="77777777" w:rsidR="007D4EF0" w:rsidRDefault="007D4EF0" w:rsidP="007D4EF0">
      <w:pPr>
        <w:pStyle w:val="PL"/>
      </w:pPr>
      <w:r>
        <w:t xml:space="preserve">          content:</w:t>
      </w:r>
    </w:p>
    <w:p w14:paraId="6DB7E8D7" w14:textId="77777777" w:rsidR="007D4EF0" w:rsidRDefault="007D4EF0" w:rsidP="007D4EF0">
      <w:pPr>
        <w:pStyle w:val="PL"/>
      </w:pPr>
      <w:r>
        <w:t xml:space="preserve">            application/json:</w:t>
      </w:r>
    </w:p>
    <w:p w14:paraId="436C797D" w14:textId="77777777" w:rsidR="007D4EF0" w:rsidRDefault="007D4EF0" w:rsidP="007D4EF0">
      <w:pPr>
        <w:pStyle w:val="PL"/>
      </w:pPr>
      <w:r>
        <w:t xml:space="preserve">              schema:</w:t>
      </w:r>
    </w:p>
    <w:p w14:paraId="337D9424" w14:textId="77777777" w:rsidR="007D4EF0" w:rsidRDefault="007D4EF0" w:rsidP="007D4EF0">
      <w:pPr>
        <w:pStyle w:val="PL"/>
      </w:pPr>
      <w:r>
        <w:t xml:space="preserve">                $ref: '#/components/schemas/</w:t>
      </w:r>
      <w:proofErr w:type="spellStart"/>
      <w:r>
        <w:t>AkmaKeyInfo</w:t>
      </w:r>
      <w:proofErr w:type="spellEnd"/>
      <w:r>
        <w:t>'</w:t>
      </w:r>
    </w:p>
    <w:p w14:paraId="73A8F9D9" w14:textId="77777777" w:rsidR="007D4EF0" w:rsidRDefault="007D4EF0" w:rsidP="007D4EF0">
      <w:pPr>
        <w:pStyle w:val="PL"/>
      </w:pPr>
      <w:r>
        <w:t xml:space="preserve">        '307':</w:t>
      </w:r>
    </w:p>
    <w:p w14:paraId="3485F2B1" w14:textId="77777777" w:rsidR="007D4EF0" w:rsidRDefault="007D4EF0" w:rsidP="007D4EF0">
      <w:pPr>
        <w:pStyle w:val="PL"/>
      </w:pPr>
      <w:r>
        <w:t xml:space="preserve">          $ref: 'TS29571_CommonData.yaml#/components/responses/307'</w:t>
      </w:r>
    </w:p>
    <w:p w14:paraId="11BC49B2" w14:textId="77777777" w:rsidR="007D4EF0" w:rsidRDefault="007D4EF0" w:rsidP="007D4EF0">
      <w:pPr>
        <w:pStyle w:val="PL"/>
      </w:pPr>
      <w:r>
        <w:t xml:space="preserve">        '308':</w:t>
      </w:r>
    </w:p>
    <w:p w14:paraId="7F63D986" w14:textId="77777777" w:rsidR="007D4EF0" w:rsidRDefault="007D4EF0" w:rsidP="007D4EF0">
      <w:pPr>
        <w:pStyle w:val="PL"/>
      </w:pPr>
      <w:r>
        <w:t xml:space="preserve">          $ref: 'TS29571_CommonData.yaml#/components/responses/308'</w:t>
      </w:r>
    </w:p>
    <w:p w14:paraId="349CDBCC" w14:textId="77777777" w:rsidR="007D4EF0" w:rsidRDefault="007D4EF0" w:rsidP="007D4EF0">
      <w:pPr>
        <w:pStyle w:val="PL"/>
      </w:pPr>
      <w:r>
        <w:t xml:space="preserve">        '400':</w:t>
      </w:r>
    </w:p>
    <w:p w14:paraId="00A8ED2A" w14:textId="77777777" w:rsidR="007D4EF0" w:rsidRDefault="007D4EF0" w:rsidP="007D4EF0">
      <w:pPr>
        <w:pStyle w:val="PL"/>
      </w:pPr>
      <w:r>
        <w:t xml:space="preserve">          $ref: 'TS29571_CommonData.yaml#/components/responses/400'</w:t>
      </w:r>
    </w:p>
    <w:p w14:paraId="6B9F25BE" w14:textId="77777777" w:rsidR="007D4EF0" w:rsidRDefault="007D4EF0" w:rsidP="007D4EF0">
      <w:pPr>
        <w:pStyle w:val="PL"/>
      </w:pPr>
      <w:r>
        <w:t xml:space="preserve">        '401':</w:t>
      </w:r>
    </w:p>
    <w:p w14:paraId="5377E0C9" w14:textId="77777777" w:rsidR="007D4EF0" w:rsidRDefault="007D4EF0" w:rsidP="007D4EF0">
      <w:pPr>
        <w:pStyle w:val="PL"/>
      </w:pPr>
      <w:r>
        <w:t xml:space="preserve">          $ref: 'TS29571_CommonData.yaml#/components/responses/401'</w:t>
      </w:r>
    </w:p>
    <w:p w14:paraId="38F760A7" w14:textId="77777777" w:rsidR="007D4EF0" w:rsidRDefault="007D4EF0" w:rsidP="007D4EF0">
      <w:pPr>
        <w:pStyle w:val="PL"/>
      </w:pPr>
      <w:r>
        <w:t xml:space="preserve">        '403':</w:t>
      </w:r>
    </w:p>
    <w:p w14:paraId="0543B426" w14:textId="77777777" w:rsidR="007D4EF0" w:rsidRDefault="007D4EF0" w:rsidP="007D4EF0">
      <w:pPr>
        <w:pStyle w:val="PL"/>
      </w:pPr>
      <w:r>
        <w:t xml:space="preserve">          $ref: 'TS29571_CommonData.yaml#/components/responses/403'</w:t>
      </w:r>
    </w:p>
    <w:p w14:paraId="1162C23E" w14:textId="77777777" w:rsidR="007D4EF0" w:rsidRDefault="007D4EF0" w:rsidP="007D4EF0">
      <w:pPr>
        <w:pStyle w:val="PL"/>
      </w:pPr>
      <w:r>
        <w:t xml:space="preserve">        '404':</w:t>
      </w:r>
    </w:p>
    <w:p w14:paraId="14C26CFD" w14:textId="77777777" w:rsidR="007D4EF0" w:rsidRDefault="007D4EF0" w:rsidP="007D4EF0">
      <w:pPr>
        <w:pStyle w:val="PL"/>
      </w:pPr>
      <w:r>
        <w:t xml:space="preserve">          $ref: 'TS29571_CommonData.yaml#/components/responses/404'</w:t>
      </w:r>
    </w:p>
    <w:p w14:paraId="01DBDCB0" w14:textId="77777777" w:rsidR="007D4EF0" w:rsidRDefault="007D4EF0" w:rsidP="007D4EF0">
      <w:pPr>
        <w:pStyle w:val="PL"/>
      </w:pPr>
      <w:r>
        <w:t xml:space="preserve">        '411':</w:t>
      </w:r>
    </w:p>
    <w:p w14:paraId="6AADF6F2" w14:textId="77777777" w:rsidR="007D4EF0" w:rsidRDefault="007D4EF0" w:rsidP="007D4EF0">
      <w:pPr>
        <w:pStyle w:val="PL"/>
      </w:pPr>
      <w:r>
        <w:t xml:space="preserve">          $ref: 'TS29571_CommonData.yaml#/components/responses/411'</w:t>
      </w:r>
    </w:p>
    <w:p w14:paraId="2EE785CC" w14:textId="77777777" w:rsidR="007D4EF0" w:rsidRDefault="007D4EF0" w:rsidP="007D4EF0">
      <w:pPr>
        <w:pStyle w:val="PL"/>
      </w:pPr>
      <w:r>
        <w:t xml:space="preserve">        '413':</w:t>
      </w:r>
    </w:p>
    <w:p w14:paraId="0304B276" w14:textId="77777777" w:rsidR="007D4EF0" w:rsidRDefault="007D4EF0" w:rsidP="007D4EF0">
      <w:pPr>
        <w:pStyle w:val="PL"/>
      </w:pPr>
      <w:r>
        <w:t xml:space="preserve">          $ref: 'TS29571_CommonData.yaml#/components/responses/413'</w:t>
      </w:r>
    </w:p>
    <w:p w14:paraId="663F1A0E" w14:textId="77777777" w:rsidR="007D4EF0" w:rsidRDefault="007D4EF0" w:rsidP="007D4EF0">
      <w:pPr>
        <w:pStyle w:val="PL"/>
      </w:pPr>
      <w:r>
        <w:t xml:space="preserve">        '415':</w:t>
      </w:r>
    </w:p>
    <w:p w14:paraId="1DD765FB" w14:textId="77777777" w:rsidR="007D4EF0" w:rsidRDefault="007D4EF0" w:rsidP="007D4EF0">
      <w:pPr>
        <w:pStyle w:val="PL"/>
      </w:pPr>
      <w:r>
        <w:t xml:space="preserve">          $ref: 'TS29571_CommonData.yaml#/components/responses/415'</w:t>
      </w:r>
    </w:p>
    <w:p w14:paraId="6B6FFEF6" w14:textId="77777777" w:rsidR="007D4EF0" w:rsidRDefault="007D4EF0" w:rsidP="007D4EF0">
      <w:pPr>
        <w:pStyle w:val="PL"/>
      </w:pPr>
      <w:r>
        <w:t xml:space="preserve">        '429':</w:t>
      </w:r>
    </w:p>
    <w:p w14:paraId="429506B9" w14:textId="77777777" w:rsidR="007D4EF0" w:rsidRDefault="007D4EF0" w:rsidP="007D4EF0">
      <w:pPr>
        <w:pStyle w:val="PL"/>
      </w:pPr>
      <w:r>
        <w:lastRenderedPageBreak/>
        <w:t xml:space="preserve">          $ref: 'TS29571_CommonData.yaml#/components/responses/429'</w:t>
      </w:r>
    </w:p>
    <w:p w14:paraId="6A2FBBA6" w14:textId="77777777" w:rsidR="007D4EF0" w:rsidRDefault="007D4EF0" w:rsidP="007D4EF0">
      <w:pPr>
        <w:pStyle w:val="PL"/>
      </w:pPr>
      <w:r>
        <w:t xml:space="preserve">        '500':</w:t>
      </w:r>
    </w:p>
    <w:p w14:paraId="443EC458" w14:textId="77777777" w:rsidR="007D4EF0" w:rsidRDefault="007D4EF0" w:rsidP="007D4EF0">
      <w:pPr>
        <w:pStyle w:val="PL"/>
      </w:pPr>
      <w:r>
        <w:t xml:space="preserve">          $ref: 'TS29571_CommonData.yaml#/components/responses/500'</w:t>
      </w:r>
    </w:p>
    <w:p w14:paraId="36FF332B" w14:textId="77777777" w:rsidR="007D4EF0" w:rsidRDefault="007D4EF0" w:rsidP="007D4EF0">
      <w:pPr>
        <w:pStyle w:val="PL"/>
      </w:pPr>
      <w:r>
        <w:t xml:space="preserve">        '502':</w:t>
      </w:r>
    </w:p>
    <w:p w14:paraId="775AD23B" w14:textId="77777777" w:rsidR="007D4EF0" w:rsidRDefault="007D4EF0" w:rsidP="007D4EF0">
      <w:pPr>
        <w:pStyle w:val="PL"/>
      </w:pPr>
      <w:r>
        <w:t xml:space="preserve">          $ref: 'TS29571_CommonData.yaml#/components/responses/502'</w:t>
      </w:r>
    </w:p>
    <w:p w14:paraId="72402AED" w14:textId="77777777" w:rsidR="007D4EF0" w:rsidRDefault="007D4EF0" w:rsidP="007D4EF0">
      <w:pPr>
        <w:pStyle w:val="PL"/>
      </w:pPr>
      <w:r>
        <w:t xml:space="preserve">        '503':</w:t>
      </w:r>
    </w:p>
    <w:p w14:paraId="22BBABED" w14:textId="77777777" w:rsidR="007D4EF0" w:rsidRDefault="007D4EF0" w:rsidP="007D4EF0">
      <w:pPr>
        <w:pStyle w:val="PL"/>
      </w:pPr>
      <w:r>
        <w:t xml:space="preserve">          $ref: 'TS29571_CommonData.yaml#/components/responses/503'</w:t>
      </w:r>
    </w:p>
    <w:p w14:paraId="14BF773F" w14:textId="77777777" w:rsidR="007D4EF0" w:rsidRDefault="007D4EF0" w:rsidP="007D4EF0">
      <w:pPr>
        <w:pStyle w:val="PL"/>
      </w:pPr>
      <w:r>
        <w:t xml:space="preserve">        default:</w:t>
      </w:r>
    </w:p>
    <w:p w14:paraId="104E5EB1" w14:textId="77777777" w:rsidR="007D4EF0" w:rsidRDefault="007D4EF0" w:rsidP="007D4EF0">
      <w:pPr>
        <w:pStyle w:val="PL"/>
      </w:pPr>
      <w:r>
        <w:t xml:space="preserve">          $ref: 'TS29571_CommonData.yaml#/components/responses/default'</w:t>
      </w:r>
    </w:p>
    <w:p w14:paraId="2993659F" w14:textId="77777777" w:rsidR="007D4EF0" w:rsidRDefault="007D4EF0" w:rsidP="007D4EF0">
      <w:pPr>
        <w:pStyle w:val="PL"/>
      </w:pPr>
    </w:p>
    <w:p w14:paraId="16AE5CE1" w14:textId="77777777" w:rsidR="007D4EF0" w:rsidRDefault="007D4EF0" w:rsidP="007D4EF0">
      <w:pPr>
        <w:pStyle w:val="PL"/>
      </w:pPr>
      <w:r>
        <w:t xml:space="preserve">  /retrieve-</w:t>
      </w:r>
      <w:proofErr w:type="spellStart"/>
      <w:r>
        <w:t>applicationkey</w:t>
      </w:r>
      <w:proofErr w:type="spellEnd"/>
      <w:r>
        <w:t>:</w:t>
      </w:r>
    </w:p>
    <w:p w14:paraId="3A2DEE98" w14:textId="77777777" w:rsidR="007D4EF0" w:rsidRDefault="007D4EF0" w:rsidP="007D4EF0">
      <w:pPr>
        <w:pStyle w:val="PL"/>
      </w:pPr>
      <w:r>
        <w:t xml:space="preserve">    post:</w:t>
      </w:r>
    </w:p>
    <w:p w14:paraId="0F27024E" w14:textId="77777777" w:rsidR="007D4EF0" w:rsidRDefault="007D4EF0" w:rsidP="007D4EF0">
      <w:pPr>
        <w:pStyle w:val="PL"/>
      </w:pPr>
      <w:r>
        <w:t xml:space="preserve">      summary: Request to retrieve AKMA Application Key information.</w:t>
      </w:r>
    </w:p>
    <w:p w14:paraId="66902FF1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GetAKMAAPPKeyMaterial</w:t>
      </w:r>
      <w:proofErr w:type="spellEnd"/>
    </w:p>
    <w:p w14:paraId="448C26F0" w14:textId="77777777" w:rsidR="007D4EF0" w:rsidRDefault="007D4EF0" w:rsidP="007D4EF0">
      <w:pPr>
        <w:pStyle w:val="PL"/>
      </w:pPr>
      <w:r>
        <w:t xml:space="preserve">      tags:</w:t>
      </w:r>
    </w:p>
    <w:p w14:paraId="4FBE9EBA" w14:textId="77777777" w:rsidR="007D4EF0" w:rsidRDefault="007D4EF0" w:rsidP="007D4EF0">
      <w:pPr>
        <w:pStyle w:val="PL"/>
      </w:pPr>
      <w:r>
        <w:t xml:space="preserve">        - Retrieve the AKMA Application key material (Collection)</w:t>
      </w:r>
    </w:p>
    <w:p w14:paraId="5EDC21BB" w14:textId="77777777" w:rsidR="007D4EF0" w:rsidRDefault="007D4EF0" w:rsidP="007D4EF0">
      <w:pPr>
        <w:pStyle w:val="PL"/>
      </w:pPr>
      <w:r>
        <w:t xml:space="preserve">      security:</w:t>
      </w:r>
    </w:p>
    <w:p w14:paraId="3E06ECCF" w14:textId="77777777" w:rsidR="007D4EF0" w:rsidRDefault="007D4EF0" w:rsidP="007D4EF0">
      <w:pPr>
        <w:pStyle w:val="PL"/>
      </w:pPr>
      <w:r>
        <w:t xml:space="preserve">        - {}</w:t>
      </w:r>
    </w:p>
    <w:p w14:paraId="2AB78DED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5ECC96EF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69C746DB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1CF63F50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2DE7AE4A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naanf-akma:applicationkeyget</w:t>
      </w:r>
      <w:proofErr w:type="spellEnd"/>
    </w:p>
    <w:p w14:paraId="2C1618A3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6BBF131" w14:textId="77777777" w:rsidR="007D4EF0" w:rsidRDefault="007D4EF0" w:rsidP="007D4EF0">
      <w:pPr>
        <w:pStyle w:val="PL"/>
      </w:pPr>
      <w:r>
        <w:t xml:space="preserve">        required: true</w:t>
      </w:r>
    </w:p>
    <w:p w14:paraId="5320C5AF" w14:textId="77777777" w:rsidR="007D4EF0" w:rsidRDefault="007D4EF0" w:rsidP="007D4EF0">
      <w:pPr>
        <w:pStyle w:val="PL"/>
      </w:pPr>
      <w:r>
        <w:t xml:space="preserve">        content:</w:t>
      </w:r>
    </w:p>
    <w:p w14:paraId="2B4C9F18" w14:textId="77777777" w:rsidR="007D4EF0" w:rsidRDefault="007D4EF0" w:rsidP="007D4EF0">
      <w:pPr>
        <w:pStyle w:val="PL"/>
      </w:pPr>
      <w:r>
        <w:t xml:space="preserve">          application/json:</w:t>
      </w:r>
    </w:p>
    <w:p w14:paraId="3580315D" w14:textId="77777777" w:rsidR="007D4EF0" w:rsidRDefault="007D4EF0" w:rsidP="007D4EF0">
      <w:pPr>
        <w:pStyle w:val="PL"/>
      </w:pPr>
      <w:r>
        <w:t xml:space="preserve">            schema:</w:t>
      </w:r>
    </w:p>
    <w:p w14:paraId="11F287DE" w14:textId="77777777" w:rsidR="007D4EF0" w:rsidRDefault="007D4EF0" w:rsidP="007D4EF0">
      <w:pPr>
        <w:pStyle w:val="PL"/>
      </w:pPr>
      <w:r>
        <w:t xml:space="preserve">              $ref: 'TS29522_AKMA.yaml#/components/schemas/</w:t>
      </w:r>
      <w:proofErr w:type="spellStart"/>
      <w:r>
        <w:t>AkmaAfKeyRequest</w:t>
      </w:r>
      <w:proofErr w:type="spellEnd"/>
      <w:r>
        <w:t>'</w:t>
      </w:r>
    </w:p>
    <w:p w14:paraId="20530347" w14:textId="77777777" w:rsidR="007D4EF0" w:rsidRDefault="007D4EF0" w:rsidP="007D4EF0">
      <w:pPr>
        <w:pStyle w:val="PL"/>
      </w:pPr>
      <w:r>
        <w:t xml:space="preserve">      responses:</w:t>
      </w:r>
    </w:p>
    <w:p w14:paraId="2BB1740A" w14:textId="77777777" w:rsidR="007D4EF0" w:rsidRDefault="007D4EF0" w:rsidP="007D4EF0">
      <w:pPr>
        <w:pStyle w:val="PL"/>
      </w:pPr>
      <w:r>
        <w:t xml:space="preserve">        '200':</w:t>
      </w:r>
    </w:p>
    <w:p w14:paraId="51BD74C8" w14:textId="77777777" w:rsidR="007D4EF0" w:rsidRDefault="007D4EF0" w:rsidP="007D4EF0">
      <w:pPr>
        <w:pStyle w:val="PL"/>
      </w:pPr>
      <w:r>
        <w:t xml:space="preserve">          description: The requested information was returned successfully.</w:t>
      </w:r>
    </w:p>
    <w:p w14:paraId="6C35EBA1" w14:textId="77777777" w:rsidR="007D4EF0" w:rsidRDefault="007D4EF0" w:rsidP="007D4EF0">
      <w:pPr>
        <w:pStyle w:val="PL"/>
      </w:pPr>
      <w:r>
        <w:t xml:space="preserve">          content:</w:t>
      </w:r>
    </w:p>
    <w:p w14:paraId="6B9D6A8F" w14:textId="77777777" w:rsidR="007D4EF0" w:rsidRDefault="007D4EF0" w:rsidP="007D4EF0">
      <w:pPr>
        <w:pStyle w:val="PL"/>
      </w:pPr>
      <w:r>
        <w:t xml:space="preserve">            application/json:</w:t>
      </w:r>
    </w:p>
    <w:p w14:paraId="110DDF85" w14:textId="77777777" w:rsidR="007D4EF0" w:rsidRDefault="007D4EF0" w:rsidP="007D4EF0">
      <w:pPr>
        <w:pStyle w:val="PL"/>
      </w:pPr>
      <w:r>
        <w:t xml:space="preserve">              schema:</w:t>
      </w:r>
    </w:p>
    <w:p w14:paraId="5C44B6A0" w14:textId="77777777" w:rsidR="007D4EF0" w:rsidRDefault="007D4EF0" w:rsidP="007D4EF0">
      <w:pPr>
        <w:pStyle w:val="PL"/>
      </w:pPr>
      <w:r>
        <w:t xml:space="preserve">                $ref: 'TS29522_AKMA.yaml#/components/schemas/</w:t>
      </w:r>
      <w:proofErr w:type="spellStart"/>
      <w:r>
        <w:t>AkmaAfKeyData</w:t>
      </w:r>
      <w:proofErr w:type="spellEnd"/>
      <w:r>
        <w:t>'</w:t>
      </w:r>
    </w:p>
    <w:p w14:paraId="531EF2A3" w14:textId="77777777" w:rsidR="007D4EF0" w:rsidRDefault="007D4EF0" w:rsidP="007D4EF0">
      <w:pPr>
        <w:pStyle w:val="PL"/>
      </w:pPr>
      <w:r>
        <w:t xml:space="preserve">        '204':</w:t>
      </w:r>
    </w:p>
    <w:p w14:paraId="654F413D" w14:textId="77777777" w:rsidR="007D4EF0" w:rsidRDefault="007D4EF0" w:rsidP="007D4EF0">
      <w:pPr>
        <w:pStyle w:val="PL"/>
      </w:pPr>
      <w:r>
        <w:t xml:space="preserve">          description: No Content (The requested AKMA Application material does not exist.)</w:t>
      </w:r>
    </w:p>
    <w:p w14:paraId="2C869BD3" w14:textId="77777777" w:rsidR="007D4EF0" w:rsidRDefault="007D4EF0" w:rsidP="007D4EF0">
      <w:pPr>
        <w:pStyle w:val="PL"/>
      </w:pPr>
      <w:r>
        <w:t xml:space="preserve">        '307':</w:t>
      </w:r>
    </w:p>
    <w:p w14:paraId="4314BF40" w14:textId="77777777" w:rsidR="007D4EF0" w:rsidRDefault="007D4EF0" w:rsidP="007D4EF0">
      <w:pPr>
        <w:pStyle w:val="PL"/>
      </w:pPr>
      <w:r>
        <w:t xml:space="preserve">          $ref: 'TS29571_CommonData.yaml#/components/responses/307'</w:t>
      </w:r>
    </w:p>
    <w:p w14:paraId="0DF9CCAD" w14:textId="77777777" w:rsidR="007D4EF0" w:rsidRDefault="007D4EF0" w:rsidP="007D4EF0">
      <w:pPr>
        <w:pStyle w:val="PL"/>
      </w:pPr>
      <w:r>
        <w:t xml:space="preserve">        '308':</w:t>
      </w:r>
    </w:p>
    <w:p w14:paraId="432DB4D5" w14:textId="77777777" w:rsidR="007D4EF0" w:rsidRDefault="007D4EF0" w:rsidP="007D4EF0">
      <w:pPr>
        <w:pStyle w:val="PL"/>
      </w:pPr>
      <w:r>
        <w:t xml:space="preserve">          $ref: 'TS29571_CommonData.yaml#/components/responses/308'</w:t>
      </w:r>
    </w:p>
    <w:p w14:paraId="4B7F1AC2" w14:textId="77777777" w:rsidR="007D4EF0" w:rsidRDefault="007D4EF0" w:rsidP="007D4EF0">
      <w:pPr>
        <w:pStyle w:val="PL"/>
      </w:pPr>
      <w:r>
        <w:t xml:space="preserve">        '400':</w:t>
      </w:r>
    </w:p>
    <w:p w14:paraId="663253F9" w14:textId="77777777" w:rsidR="007D4EF0" w:rsidRDefault="007D4EF0" w:rsidP="007D4EF0">
      <w:pPr>
        <w:pStyle w:val="PL"/>
      </w:pPr>
      <w:r>
        <w:t xml:space="preserve">          $ref: 'TS29571_CommonData.yaml#/components/responses/400'</w:t>
      </w:r>
    </w:p>
    <w:p w14:paraId="33CC6CF2" w14:textId="77777777" w:rsidR="007D4EF0" w:rsidRDefault="007D4EF0" w:rsidP="007D4EF0">
      <w:pPr>
        <w:pStyle w:val="PL"/>
      </w:pPr>
      <w:r>
        <w:t xml:space="preserve">        '401':</w:t>
      </w:r>
    </w:p>
    <w:p w14:paraId="447C528F" w14:textId="77777777" w:rsidR="007D4EF0" w:rsidRDefault="007D4EF0" w:rsidP="007D4EF0">
      <w:pPr>
        <w:pStyle w:val="PL"/>
      </w:pPr>
      <w:r>
        <w:t xml:space="preserve">          $ref: 'TS29571_CommonData.yaml#/components/responses/401'</w:t>
      </w:r>
    </w:p>
    <w:p w14:paraId="70781F33" w14:textId="77777777" w:rsidR="007D4EF0" w:rsidRDefault="007D4EF0" w:rsidP="007D4EF0">
      <w:pPr>
        <w:pStyle w:val="PL"/>
      </w:pPr>
      <w:r>
        <w:t xml:space="preserve">        '403':</w:t>
      </w:r>
    </w:p>
    <w:p w14:paraId="4B51CCE8" w14:textId="77777777" w:rsidR="007D4EF0" w:rsidRDefault="007D4EF0" w:rsidP="007D4EF0">
      <w:pPr>
        <w:pStyle w:val="PL"/>
      </w:pPr>
      <w:r>
        <w:t xml:space="preserve">          $ref: 'TS29571_CommonData.yaml#/components/responses/403'</w:t>
      </w:r>
    </w:p>
    <w:p w14:paraId="1C2EB0FB" w14:textId="77777777" w:rsidR="007D4EF0" w:rsidRDefault="007D4EF0" w:rsidP="007D4EF0">
      <w:pPr>
        <w:pStyle w:val="PL"/>
      </w:pPr>
      <w:r>
        <w:t xml:space="preserve">        '404':</w:t>
      </w:r>
    </w:p>
    <w:p w14:paraId="464858B6" w14:textId="77777777" w:rsidR="007D4EF0" w:rsidRDefault="007D4EF0" w:rsidP="007D4EF0">
      <w:pPr>
        <w:pStyle w:val="PL"/>
      </w:pPr>
      <w:r>
        <w:t xml:space="preserve">          $ref: 'TS29571_CommonData.yaml#/components/responses/404'</w:t>
      </w:r>
    </w:p>
    <w:p w14:paraId="60801B8D" w14:textId="77777777" w:rsidR="007D4EF0" w:rsidRDefault="007D4EF0" w:rsidP="007D4EF0">
      <w:pPr>
        <w:pStyle w:val="PL"/>
      </w:pPr>
      <w:r>
        <w:t xml:space="preserve">        '411':</w:t>
      </w:r>
    </w:p>
    <w:p w14:paraId="2DADDD78" w14:textId="77777777" w:rsidR="007D4EF0" w:rsidRDefault="007D4EF0" w:rsidP="007D4EF0">
      <w:pPr>
        <w:pStyle w:val="PL"/>
      </w:pPr>
      <w:r>
        <w:t xml:space="preserve">          $ref: 'TS29571_CommonData.yaml#/components/responses/411'</w:t>
      </w:r>
    </w:p>
    <w:p w14:paraId="021617FE" w14:textId="77777777" w:rsidR="007D4EF0" w:rsidRDefault="007D4EF0" w:rsidP="007D4EF0">
      <w:pPr>
        <w:pStyle w:val="PL"/>
      </w:pPr>
      <w:r>
        <w:t xml:space="preserve">        '413':</w:t>
      </w:r>
    </w:p>
    <w:p w14:paraId="24A3251F" w14:textId="77777777" w:rsidR="007D4EF0" w:rsidRDefault="007D4EF0" w:rsidP="007D4EF0">
      <w:pPr>
        <w:pStyle w:val="PL"/>
      </w:pPr>
      <w:r>
        <w:t xml:space="preserve">          $ref: 'TS29571_CommonData.yaml#/components/responses/413'</w:t>
      </w:r>
    </w:p>
    <w:p w14:paraId="21D3D26F" w14:textId="77777777" w:rsidR="007D4EF0" w:rsidRDefault="007D4EF0" w:rsidP="007D4EF0">
      <w:pPr>
        <w:pStyle w:val="PL"/>
      </w:pPr>
      <w:r>
        <w:t xml:space="preserve">        '415':</w:t>
      </w:r>
    </w:p>
    <w:p w14:paraId="563CB155" w14:textId="77777777" w:rsidR="007D4EF0" w:rsidRDefault="007D4EF0" w:rsidP="007D4EF0">
      <w:pPr>
        <w:pStyle w:val="PL"/>
      </w:pPr>
      <w:r>
        <w:t xml:space="preserve">          $ref: 'TS29571_CommonData.yaml#/components/responses/415'</w:t>
      </w:r>
    </w:p>
    <w:p w14:paraId="716BEEE1" w14:textId="77777777" w:rsidR="007D4EF0" w:rsidRDefault="007D4EF0" w:rsidP="007D4EF0">
      <w:pPr>
        <w:pStyle w:val="PL"/>
      </w:pPr>
      <w:r>
        <w:t xml:space="preserve">        '429':</w:t>
      </w:r>
    </w:p>
    <w:p w14:paraId="54B8283F" w14:textId="77777777" w:rsidR="007D4EF0" w:rsidRDefault="007D4EF0" w:rsidP="007D4EF0">
      <w:pPr>
        <w:pStyle w:val="PL"/>
      </w:pPr>
      <w:r>
        <w:t xml:space="preserve">          $ref: 'TS29571_CommonData.yaml#/components/responses/429'</w:t>
      </w:r>
    </w:p>
    <w:p w14:paraId="37ECD221" w14:textId="77777777" w:rsidR="007D4EF0" w:rsidRDefault="007D4EF0" w:rsidP="007D4EF0">
      <w:pPr>
        <w:pStyle w:val="PL"/>
      </w:pPr>
      <w:r>
        <w:t xml:space="preserve">        '500':</w:t>
      </w:r>
    </w:p>
    <w:p w14:paraId="1345FC48" w14:textId="77777777" w:rsidR="007D4EF0" w:rsidRDefault="007D4EF0" w:rsidP="007D4EF0">
      <w:pPr>
        <w:pStyle w:val="PL"/>
      </w:pPr>
      <w:r>
        <w:t xml:space="preserve">          $ref: 'TS29571_CommonData.yaml#/components/responses/500'</w:t>
      </w:r>
    </w:p>
    <w:p w14:paraId="7EEC03C9" w14:textId="77777777" w:rsidR="007D4EF0" w:rsidRDefault="007D4EF0" w:rsidP="007D4EF0">
      <w:pPr>
        <w:pStyle w:val="PL"/>
      </w:pPr>
      <w:r>
        <w:t xml:space="preserve">        '502':</w:t>
      </w:r>
    </w:p>
    <w:p w14:paraId="3F5A279C" w14:textId="77777777" w:rsidR="007D4EF0" w:rsidRDefault="007D4EF0" w:rsidP="007D4EF0">
      <w:pPr>
        <w:pStyle w:val="PL"/>
      </w:pPr>
      <w:r>
        <w:t xml:space="preserve">          $ref: 'TS29571_CommonData.yaml#/components/responses/502'</w:t>
      </w:r>
    </w:p>
    <w:p w14:paraId="00AE739A" w14:textId="77777777" w:rsidR="007D4EF0" w:rsidRDefault="007D4EF0" w:rsidP="007D4EF0">
      <w:pPr>
        <w:pStyle w:val="PL"/>
      </w:pPr>
      <w:r>
        <w:t xml:space="preserve">        '503':</w:t>
      </w:r>
    </w:p>
    <w:p w14:paraId="3F958BF3" w14:textId="77777777" w:rsidR="007D4EF0" w:rsidRDefault="007D4EF0" w:rsidP="007D4EF0">
      <w:pPr>
        <w:pStyle w:val="PL"/>
      </w:pPr>
      <w:r>
        <w:t xml:space="preserve">          $ref: 'TS29571_CommonData.yaml#/components/responses/503'</w:t>
      </w:r>
    </w:p>
    <w:p w14:paraId="6726BB2C" w14:textId="77777777" w:rsidR="007D4EF0" w:rsidRDefault="007D4EF0" w:rsidP="007D4EF0">
      <w:pPr>
        <w:pStyle w:val="PL"/>
      </w:pPr>
      <w:r>
        <w:t xml:space="preserve">        default:</w:t>
      </w:r>
    </w:p>
    <w:p w14:paraId="53E780BE" w14:textId="77777777" w:rsidR="007D4EF0" w:rsidRDefault="007D4EF0" w:rsidP="007D4EF0">
      <w:pPr>
        <w:pStyle w:val="PL"/>
      </w:pPr>
      <w:r>
        <w:t xml:space="preserve">          $ref: 'TS29571_CommonData.yaml#/components/responses/default'</w:t>
      </w:r>
    </w:p>
    <w:p w14:paraId="7342D93B" w14:textId="77777777" w:rsidR="007D4EF0" w:rsidRDefault="007D4EF0" w:rsidP="007D4EF0">
      <w:pPr>
        <w:pStyle w:val="PL"/>
      </w:pPr>
    </w:p>
    <w:p w14:paraId="66948EF6" w14:textId="77777777" w:rsidR="007D4EF0" w:rsidRDefault="007D4EF0" w:rsidP="007D4EF0">
      <w:pPr>
        <w:pStyle w:val="PL"/>
      </w:pPr>
      <w:r>
        <w:t xml:space="preserve">  /remove-context:</w:t>
      </w:r>
    </w:p>
    <w:p w14:paraId="6C3D6E2C" w14:textId="77777777" w:rsidR="007D4EF0" w:rsidRDefault="007D4EF0" w:rsidP="007D4EF0">
      <w:pPr>
        <w:pStyle w:val="PL"/>
      </w:pPr>
      <w:r>
        <w:t xml:space="preserve">    post:</w:t>
      </w:r>
    </w:p>
    <w:p w14:paraId="0BB88307" w14:textId="77777777" w:rsidR="007D4EF0" w:rsidRDefault="007D4EF0" w:rsidP="007D4EF0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0874C87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RemoveContext</w:t>
      </w:r>
      <w:proofErr w:type="spellEnd"/>
    </w:p>
    <w:p w14:paraId="218FBE99" w14:textId="77777777" w:rsidR="007D4EF0" w:rsidRDefault="007D4EF0" w:rsidP="007D4EF0">
      <w:pPr>
        <w:pStyle w:val="PL"/>
      </w:pPr>
      <w:r>
        <w:t xml:space="preserve">      tags:</w:t>
      </w:r>
    </w:p>
    <w:p w14:paraId="228FA81C" w14:textId="77777777" w:rsidR="007D4EF0" w:rsidRDefault="007D4EF0" w:rsidP="007D4EF0">
      <w:pPr>
        <w:pStyle w:val="PL"/>
      </w:pPr>
      <w:r>
        <w:t xml:space="preserve">        - Remove the AKMA Application key material (deletion)</w:t>
      </w:r>
    </w:p>
    <w:p w14:paraId="7C30FA4F" w14:textId="77777777" w:rsidR="007D4EF0" w:rsidRDefault="007D4EF0" w:rsidP="007D4EF0">
      <w:pPr>
        <w:pStyle w:val="PL"/>
      </w:pPr>
      <w:r>
        <w:t xml:space="preserve">      security:</w:t>
      </w:r>
    </w:p>
    <w:p w14:paraId="7DFF951E" w14:textId="77777777" w:rsidR="007D4EF0" w:rsidRDefault="007D4EF0" w:rsidP="007D4EF0">
      <w:pPr>
        <w:pStyle w:val="PL"/>
      </w:pPr>
      <w:r>
        <w:t xml:space="preserve">        - {}</w:t>
      </w:r>
    </w:p>
    <w:p w14:paraId="510899CE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5201620E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</w:t>
      </w:r>
      <w:proofErr w:type="spellEnd"/>
    </w:p>
    <w:p w14:paraId="1A1B9458" w14:textId="77777777" w:rsidR="007D4EF0" w:rsidRDefault="007D4EF0" w:rsidP="007D4EF0">
      <w:pPr>
        <w:pStyle w:val="PL"/>
      </w:pPr>
      <w:r>
        <w:t xml:space="preserve">        - oAuth2ClientCredentials:</w:t>
      </w:r>
    </w:p>
    <w:p w14:paraId="2F16C4F8" w14:textId="77777777" w:rsidR="007D4EF0" w:rsidRDefault="007D4EF0" w:rsidP="007D4EF0">
      <w:pPr>
        <w:pStyle w:val="PL"/>
      </w:pPr>
      <w:r>
        <w:lastRenderedPageBreak/>
        <w:t xml:space="preserve">          - </w:t>
      </w:r>
      <w:proofErr w:type="spellStart"/>
      <w:r>
        <w:t>naanf-akma</w:t>
      </w:r>
      <w:proofErr w:type="spellEnd"/>
    </w:p>
    <w:p w14:paraId="178F1F22" w14:textId="77777777" w:rsidR="007D4EF0" w:rsidRDefault="007D4EF0" w:rsidP="007D4EF0">
      <w:pPr>
        <w:pStyle w:val="PL"/>
      </w:pPr>
      <w:r>
        <w:t xml:space="preserve">          - </w:t>
      </w:r>
      <w:proofErr w:type="spellStart"/>
      <w:r>
        <w:t>naanf-akma:anchorkey</w:t>
      </w:r>
      <w:proofErr w:type="spellEnd"/>
    </w:p>
    <w:p w14:paraId="68AA284D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D900B7" w14:textId="77777777" w:rsidR="007D4EF0" w:rsidRDefault="007D4EF0" w:rsidP="007D4EF0">
      <w:pPr>
        <w:pStyle w:val="PL"/>
      </w:pPr>
      <w:r>
        <w:t xml:space="preserve">        required: true</w:t>
      </w:r>
    </w:p>
    <w:p w14:paraId="39FD5827" w14:textId="77777777" w:rsidR="007D4EF0" w:rsidRDefault="007D4EF0" w:rsidP="007D4EF0">
      <w:pPr>
        <w:pStyle w:val="PL"/>
      </w:pPr>
      <w:r>
        <w:t xml:space="preserve">        content:</w:t>
      </w:r>
    </w:p>
    <w:p w14:paraId="472BAAAE" w14:textId="77777777" w:rsidR="007D4EF0" w:rsidRDefault="007D4EF0" w:rsidP="007D4EF0">
      <w:pPr>
        <w:pStyle w:val="PL"/>
      </w:pPr>
      <w:r>
        <w:t xml:space="preserve">          application/json:</w:t>
      </w:r>
    </w:p>
    <w:p w14:paraId="713FBF3B" w14:textId="77777777" w:rsidR="007D4EF0" w:rsidRDefault="007D4EF0" w:rsidP="007D4EF0">
      <w:pPr>
        <w:pStyle w:val="PL"/>
      </w:pPr>
      <w:r>
        <w:t xml:space="preserve">            schema:</w:t>
      </w:r>
    </w:p>
    <w:p w14:paraId="35983B76" w14:textId="77777777" w:rsidR="007D4EF0" w:rsidRDefault="007D4EF0" w:rsidP="007D4EF0">
      <w:pPr>
        <w:pStyle w:val="PL"/>
      </w:pPr>
      <w:r>
        <w:t xml:space="preserve">              $ref: '#/components/schemas/</w:t>
      </w:r>
      <w:proofErr w:type="spellStart"/>
      <w:r>
        <w:t>CtxRemove</w:t>
      </w:r>
      <w:proofErr w:type="spellEnd"/>
      <w:r>
        <w:t>'</w:t>
      </w:r>
    </w:p>
    <w:p w14:paraId="2C2DEF9E" w14:textId="77777777" w:rsidR="007D4EF0" w:rsidRDefault="007D4EF0" w:rsidP="007D4EF0">
      <w:pPr>
        <w:pStyle w:val="PL"/>
      </w:pPr>
      <w:r>
        <w:t xml:space="preserve">      responses:</w:t>
      </w:r>
    </w:p>
    <w:p w14:paraId="794E3A64" w14:textId="77777777" w:rsidR="007D4EF0" w:rsidRDefault="007D4EF0" w:rsidP="007D4EF0">
      <w:pPr>
        <w:pStyle w:val="PL"/>
      </w:pPr>
      <w:r>
        <w:t xml:space="preserve">        '204':</w:t>
      </w:r>
    </w:p>
    <w:p w14:paraId="4922FECC" w14:textId="77777777" w:rsidR="007D4EF0" w:rsidRDefault="007D4EF0" w:rsidP="007D4EF0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E95A44F" w14:textId="77777777" w:rsidR="007D4EF0" w:rsidRDefault="007D4EF0" w:rsidP="007D4EF0">
      <w:pPr>
        <w:pStyle w:val="PL"/>
      </w:pPr>
      <w:r>
        <w:t xml:space="preserve">        '307':</w:t>
      </w:r>
    </w:p>
    <w:p w14:paraId="2DCD607D" w14:textId="77777777" w:rsidR="007D4EF0" w:rsidRDefault="007D4EF0" w:rsidP="007D4EF0">
      <w:pPr>
        <w:pStyle w:val="PL"/>
      </w:pPr>
      <w:r>
        <w:t xml:space="preserve">          $ref: 'TS29571_CommonData.yaml#/components/responses/307'</w:t>
      </w:r>
    </w:p>
    <w:p w14:paraId="3AFB6391" w14:textId="77777777" w:rsidR="007D4EF0" w:rsidRDefault="007D4EF0" w:rsidP="007D4EF0">
      <w:pPr>
        <w:pStyle w:val="PL"/>
      </w:pPr>
      <w:r>
        <w:t xml:space="preserve">        '308':</w:t>
      </w:r>
    </w:p>
    <w:p w14:paraId="59278871" w14:textId="77777777" w:rsidR="007D4EF0" w:rsidRDefault="007D4EF0" w:rsidP="007D4EF0">
      <w:pPr>
        <w:pStyle w:val="PL"/>
      </w:pPr>
      <w:r>
        <w:t xml:space="preserve">          $ref: 'TS29571_CommonData.yaml#/components/responses/308'</w:t>
      </w:r>
    </w:p>
    <w:p w14:paraId="5CAA3DED" w14:textId="77777777" w:rsidR="007D4EF0" w:rsidRDefault="007D4EF0" w:rsidP="007D4EF0">
      <w:pPr>
        <w:pStyle w:val="PL"/>
      </w:pPr>
      <w:r>
        <w:t xml:space="preserve">        '400':</w:t>
      </w:r>
    </w:p>
    <w:p w14:paraId="0A169600" w14:textId="77777777" w:rsidR="007D4EF0" w:rsidRDefault="007D4EF0" w:rsidP="007D4EF0">
      <w:pPr>
        <w:pStyle w:val="PL"/>
      </w:pPr>
      <w:r>
        <w:t xml:space="preserve">          $ref: 'TS29571_CommonData.yaml#/components/responses/400'</w:t>
      </w:r>
    </w:p>
    <w:p w14:paraId="1F853CDE" w14:textId="77777777" w:rsidR="007D4EF0" w:rsidRDefault="007D4EF0" w:rsidP="007D4EF0">
      <w:pPr>
        <w:pStyle w:val="PL"/>
      </w:pPr>
      <w:r>
        <w:t xml:space="preserve">        '401':</w:t>
      </w:r>
    </w:p>
    <w:p w14:paraId="557CD355" w14:textId="77777777" w:rsidR="007D4EF0" w:rsidRDefault="007D4EF0" w:rsidP="007D4EF0">
      <w:pPr>
        <w:pStyle w:val="PL"/>
      </w:pPr>
      <w:r>
        <w:t xml:space="preserve">          $ref: 'TS29571_CommonData.yaml#/components/responses/401'</w:t>
      </w:r>
    </w:p>
    <w:p w14:paraId="30C4570C" w14:textId="77777777" w:rsidR="007D4EF0" w:rsidRDefault="007D4EF0" w:rsidP="007D4EF0">
      <w:pPr>
        <w:pStyle w:val="PL"/>
      </w:pPr>
      <w:r>
        <w:t xml:space="preserve">        '403':</w:t>
      </w:r>
    </w:p>
    <w:p w14:paraId="774C21CD" w14:textId="77777777" w:rsidR="007D4EF0" w:rsidRDefault="007D4EF0" w:rsidP="007D4EF0">
      <w:pPr>
        <w:pStyle w:val="PL"/>
      </w:pPr>
      <w:r>
        <w:t xml:space="preserve">          $ref: 'TS29571_CommonData.yaml#/components/responses/403'</w:t>
      </w:r>
    </w:p>
    <w:p w14:paraId="3EB9A963" w14:textId="77777777" w:rsidR="007D4EF0" w:rsidRDefault="007D4EF0" w:rsidP="007D4EF0">
      <w:pPr>
        <w:pStyle w:val="PL"/>
      </w:pPr>
      <w:r>
        <w:t xml:space="preserve">        '404':</w:t>
      </w:r>
    </w:p>
    <w:p w14:paraId="73A414CD" w14:textId="77777777" w:rsidR="007D4EF0" w:rsidRDefault="007D4EF0" w:rsidP="007D4EF0">
      <w:pPr>
        <w:pStyle w:val="PL"/>
      </w:pPr>
      <w:r>
        <w:t xml:space="preserve">          $ref: 'TS29571_CommonData.yaml#/components/responses/404'</w:t>
      </w:r>
    </w:p>
    <w:p w14:paraId="78BEF481" w14:textId="77777777" w:rsidR="007D4EF0" w:rsidRDefault="007D4EF0" w:rsidP="007D4EF0">
      <w:pPr>
        <w:pStyle w:val="PL"/>
      </w:pPr>
      <w:r>
        <w:t xml:space="preserve">        '411':</w:t>
      </w:r>
    </w:p>
    <w:p w14:paraId="50B6F8C4" w14:textId="77777777" w:rsidR="007D4EF0" w:rsidRDefault="007D4EF0" w:rsidP="007D4EF0">
      <w:pPr>
        <w:pStyle w:val="PL"/>
      </w:pPr>
      <w:r>
        <w:t xml:space="preserve">          $ref: 'TS29571_CommonData.yaml#/components/responses/411'</w:t>
      </w:r>
    </w:p>
    <w:p w14:paraId="16725371" w14:textId="77777777" w:rsidR="007D4EF0" w:rsidRDefault="007D4EF0" w:rsidP="007D4EF0">
      <w:pPr>
        <w:pStyle w:val="PL"/>
      </w:pPr>
      <w:r>
        <w:t xml:space="preserve">        '413':</w:t>
      </w:r>
    </w:p>
    <w:p w14:paraId="3AF7E088" w14:textId="77777777" w:rsidR="007D4EF0" w:rsidRDefault="007D4EF0" w:rsidP="007D4EF0">
      <w:pPr>
        <w:pStyle w:val="PL"/>
      </w:pPr>
      <w:r>
        <w:t xml:space="preserve">          $ref: 'TS29571_CommonData.yaml#/components/responses/413'</w:t>
      </w:r>
    </w:p>
    <w:p w14:paraId="526D8A03" w14:textId="77777777" w:rsidR="007D4EF0" w:rsidRDefault="007D4EF0" w:rsidP="007D4EF0">
      <w:pPr>
        <w:pStyle w:val="PL"/>
      </w:pPr>
      <w:r>
        <w:t xml:space="preserve">        '415':</w:t>
      </w:r>
    </w:p>
    <w:p w14:paraId="4F546F4E" w14:textId="77777777" w:rsidR="007D4EF0" w:rsidRDefault="007D4EF0" w:rsidP="007D4EF0">
      <w:pPr>
        <w:pStyle w:val="PL"/>
      </w:pPr>
      <w:r>
        <w:t xml:space="preserve">          $ref: 'TS29571_CommonData.yaml#/components/responses/415'</w:t>
      </w:r>
    </w:p>
    <w:p w14:paraId="753ED17C" w14:textId="77777777" w:rsidR="007D4EF0" w:rsidRDefault="007D4EF0" w:rsidP="007D4EF0">
      <w:pPr>
        <w:pStyle w:val="PL"/>
      </w:pPr>
      <w:r>
        <w:t xml:space="preserve">        '429':</w:t>
      </w:r>
    </w:p>
    <w:p w14:paraId="05F76D33" w14:textId="77777777" w:rsidR="007D4EF0" w:rsidRDefault="007D4EF0" w:rsidP="007D4EF0">
      <w:pPr>
        <w:pStyle w:val="PL"/>
      </w:pPr>
      <w:r>
        <w:t xml:space="preserve">          $ref: 'TS29571_CommonData.yaml#/components/responses/429'</w:t>
      </w:r>
    </w:p>
    <w:p w14:paraId="0024E76B" w14:textId="77777777" w:rsidR="007D4EF0" w:rsidRDefault="007D4EF0" w:rsidP="007D4EF0">
      <w:pPr>
        <w:pStyle w:val="PL"/>
      </w:pPr>
      <w:r>
        <w:t xml:space="preserve">        '500':</w:t>
      </w:r>
    </w:p>
    <w:p w14:paraId="22CE9597" w14:textId="77777777" w:rsidR="007D4EF0" w:rsidRDefault="007D4EF0" w:rsidP="007D4EF0">
      <w:pPr>
        <w:pStyle w:val="PL"/>
      </w:pPr>
      <w:r>
        <w:t xml:space="preserve">          $ref: 'TS29571_CommonData.yaml#/components/responses/500'</w:t>
      </w:r>
    </w:p>
    <w:p w14:paraId="6A4D91A7" w14:textId="77777777" w:rsidR="007D4EF0" w:rsidRDefault="007D4EF0" w:rsidP="007D4EF0">
      <w:pPr>
        <w:pStyle w:val="PL"/>
      </w:pPr>
      <w:r>
        <w:t xml:space="preserve">        '502':</w:t>
      </w:r>
    </w:p>
    <w:p w14:paraId="3CD9AD0D" w14:textId="77777777" w:rsidR="007D4EF0" w:rsidRDefault="007D4EF0" w:rsidP="007D4EF0">
      <w:pPr>
        <w:pStyle w:val="PL"/>
      </w:pPr>
      <w:r>
        <w:t xml:space="preserve">          $ref: 'TS29571_CommonData.yaml#/components/responses/502'</w:t>
      </w:r>
    </w:p>
    <w:p w14:paraId="05D0AF75" w14:textId="77777777" w:rsidR="007D4EF0" w:rsidRDefault="007D4EF0" w:rsidP="007D4EF0">
      <w:pPr>
        <w:pStyle w:val="PL"/>
      </w:pPr>
      <w:r>
        <w:t xml:space="preserve">        '503':</w:t>
      </w:r>
    </w:p>
    <w:p w14:paraId="31E7C5EA" w14:textId="77777777" w:rsidR="007D4EF0" w:rsidRDefault="007D4EF0" w:rsidP="007D4EF0">
      <w:pPr>
        <w:pStyle w:val="PL"/>
      </w:pPr>
      <w:r>
        <w:t xml:space="preserve">          $ref: 'TS29571_CommonData.yaml#/components/responses/503'</w:t>
      </w:r>
    </w:p>
    <w:p w14:paraId="23A07482" w14:textId="77777777" w:rsidR="007D4EF0" w:rsidRDefault="007D4EF0" w:rsidP="007D4EF0">
      <w:pPr>
        <w:pStyle w:val="PL"/>
      </w:pPr>
      <w:r>
        <w:t xml:space="preserve">        default:</w:t>
      </w:r>
    </w:p>
    <w:p w14:paraId="5DA2522D" w14:textId="77777777" w:rsidR="007D4EF0" w:rsidRDefault="007D4EF0" w:rsidP="007D4EF0">
      <w:pPr>
        <w:pStyle w:val="PL"/>
      </w:pPr>
      <w:r>
        <w:t xml:space="preserve">          $ref: 'TS29571_CommonData.yaml#/components/responses/default'</w:t>
      </w:r>
    </w:p>
    <w:p w14:paraId="373775F8" w14:textId="77777777" w:rsidR="007D4EF0" w:rsidRDefault="007D4EF0" w:rsidP="007D4EF0">
      <w:pPr>
        <w:pStyle w:val="PL"/>
      </w:pPr>
    </w:p>
    <w:p w14:paraId="65B57AF7" w14:textId="77777777" w:rsidR="007D4EF0" w:rsidRDefault="007D4EF0" w:rsidP="007D4EF0">
      <w:pPr>
        <w:pStyle w:val="PL"/>
      </w:pPr>
    </w:p>
    <w:p w14:paraId="7E3B47B1" w14:textId="77777777" w:rsidR="007D4EF0" w:rsidRDefault="007D4EF0" w:rsidP="007D4EF0">
      <w:pPr>
        <w:pStyle w:val="PL"/>
      </w:pPr>
      <w:r>
        <w:t>components:</w:t>
      </w:r>
    </w:p>
    <w:p w14:paraId="433A5C11" w14:textId="77777777" w:rsidR="007D4EF0" w:rsidRDefault="007D4EF0" w:rsidP="007D4EF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0EAE14D" w14:textId="77777777" w:rsidR="007D4EF0" w:rsidRDefault="007D4EF0" w:rsidP="007D4EF0">
      <w:pPr>
        <w:pStyle w:val="PL"/>
      </w:pPr>
      <w:r>
        <w:t xml:space="preserve">    oAuth2ClientCredentials:</w:t>
      </w:r>
    </w:p>
    <w:p w14:paraId="3DD21ABE" w14:textId="77777777" w:rsidR="007D4EF0" w:rsidRDefault="007D4EF0" w:rsidP="007D4EF0">
      <w:pPr>
        <w:pStyle w:val="PL"/>
      </w:pPr>
      <w:r>
        <w:t xml:space="preserve">      type: oauth2</w:t>
      </w:r>
    </w:p>
    <w:p w14:paraId="4058C7B6" w14:textId="77777777" w:rsidR="007D4EF0" w:rsidRDefault="007D4EF0" w:rsidP="007D4EF0">
      <w:pPr>
        <w:pStyle w:val="PL"/>
      </w:pPr>
      <w:r>
        <w:t xml:space="preserve">      flows:</w:t>
      </w:r>
    </w:p>
    <w:p w14:paraId="28F25F0B" w14:textId="77777777" w:rsidR="007D4EF0" w:rsidRDefault="007D4EF0" w:rsidP="007D4EF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534FF3C" w14:textId="77777777" w:rsidR="007D4EF0" w:rsidRDefault="007D4EF0" w:rsidP="007D4EF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0D30A3A0" w14:textId="77777777" w:rsidR="007D4EF0" w:rsidRDefault="007D4EF0" w:rsidP="007D4EF0">
      <w:pPr>
        <w:pStyle w:val="PL"/>
      </w:pPr>
      <w:r>
        <w:t xml:space="preserve">          scopes:</w:t>
      </w:r>
    </w:p>
    <w:p w14:paraId="1E01EA4C" w14:textId="77777777" w:rsidR="007D4EF0" w:rsidRDefault="007D4EF0" w:rsidP="007D4EF0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t xml:space="preserve">: Access to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API</w:t>
      </w:r>
    </w:p>
    <w:p w14:paraId="4A862FCA" w14:textId="77777777" w:rsidR="007D4EF0" w:rsidRDefault="007D4EF0" w:rsidP="007D4EF0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rPr>
          <w:lang w:val="en-US"/>
        </w:rPr>
        <w:t>:</w:t>
      </w:r>
      <w:proofErr w:type="spellStart"/>
      <w:r>
        <w:t>anchorkey</w:t>
      </w:r>
      <w:proofErr w:type="spellEnd"/>
      <w:r>
        <w:t>: &gt;</w:t>
      </w:r>
    </w:p>
    <w:p w14:paraId="18E42B7B" w14:textId="77777777" w:rsidR="007D4EF0" w:rsidRDefault="007D4EF0" w:rsidP="007D4EF0">
      <w:pPr>
        <w:pStyle w:val="PL"/>
      </w:pPr>
      <w:r>
        <w:t xml:space="preserve">              Access to service operations applying to store or remove the AKMA related key </w:t>
      </w:r>
    </w:p>
    <w:p w14:paraId="0464D206" w14:textId="77777777" w:rsidR="007D4EF0" w:rsidRDefault="007D4EF0" w:rsidP="007D4EF0">
      <w:pPr>
        <w:pStyle w:val="PL"/>
      </w:pPr>
      <w:r>
        <w:t xml:space="preserve">              material.</w:t>
      </w:r>
    </w:p>
    <w:p w14:paraId="2AD9D678" w14:textId="77777777" w:rsidR="007D4EF0" w:rsidRDefault="007D4EF0" w:rsidP="007D4EF0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rPr>
          <w:lang w:val="en-US"/>
        </w:rPr>
        <w:t>:</w:t>
      </w:r>
      <w:proofErr w:type="spellStart"/>
      <w:r>
        <w:t>applicationkeyget</w:t>
      </w:r>
      <w:proofErr w:type="spellEnd"/>
      <w:r>
        <w:t>: &gt;</w:t>
      </w:r>
    </w:p>
    <w:p w14:paraId="02058C78" w14:textId="77777777" w:rsidR="007D4EF0" w:rsidRDefault="007D4EF0" w:rsidP="007D4EF0">
      <w:pPr>
        <w:pStyle w:val="PL"/>
      </w:pPr>
      <w:r>
        <w:t xml:space="preserve">              Access to service operations applying to request the AKMA Application Key information</w:t>
      </w:r>
    </w:p>
    <w:p w14:paraId="29EA8706" w14:textId="77777777" w:rsidR="007D4EF0" w:rsidRDefault="007D4EF0" w:rsidP="007D4EF0">
      <w:pPr>
        <w:pStyle w:val="PL"/>
      </w:pPr>
      <w:r>
        <w:t xml:space="preserve">              for the UE.</w:t>
      </w:r>
    </w:p>
    <w:p w14:paraId="254ACA33" w14:textId="77777777" w:rsidR="007D4EF0" w:rsidRDefault="007D4EF0" w:rsidP="007D4EF0">
      <w:pPr>
        <w:pStyle w:val="PL"/>
      </w:pPr>
    </w:p>
    <w:p w14:paraId="413BC8EA" w14:textId="77777777" w:rsidR="007D4EF0" w:rsidRDefault="007D4EF0" w:rsidP="007D4EF0">
      <w:pPr>
        <w:pStyle w:val="PL"/>
        <w:rPr>
          <w:lang w:eastAsia="zh-CN"/>
        </w:rPr>
      </w:pPr>
      <w:r>
        <w:t xml:space="preserve">  schemas: </w:t>
      </w:r>
    </w:p>
    <w:p w14:paraId="2D97904D" w14:textId="77777777" w:rsidR="007D4EF0" w:rsidRDefault="007D4EF0" w:rsidP="007D4EF0">
      <w:pPr>
        <w:pStyle w:val="PL"/>
      </w:pPr>
      <w:r>
        <w:t xml:space="preserve">    </w:t>
      </w:r>
      <w:bookmarkStart w:id="39" w:name="OLE_LINK91"/>
      <w:bookmarkStart w:id="40" w:name="OLE_LINK92"/>
      <w:proofErr w:type="spellStart"/>
      <w:r>
        <w:t>AkmaKeyInfo</w:t>
      </w:r>
      <w:bookmarkEnd w:id="39"/>
      <w:bookmarkEnd w:id="40"/>
      <w:proofErr w:type="spellEnd"/>
      <w:r>
        <w:t>:</w:t>
      </w:r>
    </w:p>
    <w:p w14:paraId="2A87A4E7" w14:textId="77777777" w:rsidR="007D4EF0" w:rsidRDefault="007D4EF0" w:rsidP="007D4EF0">
      <w:pPr>
        <w:pStyle w:val="PL"/>
      </w:pPr>
      <w:r>
        <w:t xml:space="preserve">      description: Represents AKMA related key material.</w:t>
      </w:r>
    </w:p>
    <w:p w14:paraId="30CDFDF9" w14:textId="77777777" w:rsidR="007D4EF0" w:rsidRDefault="007D4EF0" w:rsidP="007D4EF0">
      <w:pPr>
        <w:pStyle w:val="PL"/>
      </w:pPr>
      <w:r>
        <w:t xml:space="preserve">      type: object</w:t>
      </w:r>
    </w:p>
    <w:p w14:paraId="6994FAF1" w14:textId="77777777" w:rsidR="007D4EF0" w:rsidRDefault="007D4EF0" w:rsidP="007D4EF0">
      <w:pPr>
        <w:pStyle w:val="PL"/>
      </w:pPr>
      <w:r>
        <w:t xml:space="preserve">      properties:</w:t>
      </w:r>
    </w:p>
    <w:p w14:paraId="136BE651" w14:textId="77777777" w:rsidR="007D4EF0" w:rsidRDefault="007D4EF0" w:rsidP="007D4EF0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D6F6115" w14:textId="77777777" w:rsidR="007D4EF0" w:rsidRDefault="007D4EF0" w:rsidP="007D4EF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4EC2A30" w14:textId="77777777" w:rsidR="007D4EF0" w:rsidRDefault="007D4EF0" w:rsidP="007D4E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131B38D3" w14:textId="77777777" w:rsidR="007D4EF0" w:rsidRDefault="007D4EF0" w:rsidP="007D4EF0">
      <w:pPr>
        <w:pStyle w:val="PL"/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165FB1C6" w14:textId="77777777" w:rsidR="007D4EF0" w:rsidRDefault="007D4EF0" w:rsidP="007D4E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gpsi</w:t>
      </w:r>
      <w:proofErr w:type="spellEnd"/>
      <w:r>
        <w:rPr>
          <w:lang w:eastAsia="es-ES"/>
        </w:rPr>
        <w:t>:</w:t>
      </w:r>
    </w:p>
    <w:p w14:paraId="7033B877" w14:textId="77777777" w:rsidR="007D4EF0" w:rsidRDefault="007D4EF0" w:rsidP="007D4EF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Gpsi</w:t>
      </w:r>
      <w:proofErr w:type="spellEnd"/>
      <w:r>
        <w:rPr>
          <w:lang w:eastAsia="es-ES"/>
        </w:rPr>
        <w:t>'</w:t>
      </w:r>
    </w:p>
    <w:p w14:paraId="0B38AEA3" w14:textId="77777777" w:rsidR="007D4EF0" w:rsidRDefault="007D4EF0" w:rsidP="007D4EF0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18904B01" w14:textId="77777777" w:rsidR="007D4EF0" w:rsidRDefault="007D4EF0" w:rsidP="007D4EF0">
      <w:pPr>
        <w:pStyle w:val="PL"/>
      </w:pPr>
      <w:r>
        <w:t xml:space="preserve">          $ref: 'TS29522_AKMA.yaml#/components/schemas/</w:t>
      </w:r>
      <w:proofErr w:type="spellStart"/>
      <w:r>
        <w:t>AKId</w:t>
      </w:r>
      <w:proofErr w:type="spellEnd"/>
      <w:r>
        <w:t>'</w:t>
      </w:r>
    </w:p>
    <w:p w14:paraId="729A2A25" w14:textId="77777777" w:rsidR="007D4EF0" w:rsidRDefault="007D4EF0" w:rsidP="007D4EF0">
      <w:pPr>
        <w:pStyle w:val="PL"/>
      </w:pPr>
      <w:r>
        <w:t xml:space="preserve">        </w:t>
      </w:r>
      <w:proofErr w:type="spellStart"/>
      <w:r>
        <w:rPr>
          <w:lang w:eastAsia="zh-CN"/>
        </w:rPr>
        <w:t>kAkma</w:t>
      </w:r>
      <w:proofErr w:type="spellEnd"/>
      <w:r>
        <w:t>:</w:t>
      </w:r>
    </w:p>
    <w:p w14:paraId="1F4FC3E8" w14:textId="77777777" w:rsidR="007D4EF0" w:rsidRDefault="007D4EF0" w:rsidP="007D4EF0">
      <w:pPr>
        <w:pStyle w:val="PL"/>
      </w:pPr>
      <w:r>
        <w:t xml:space="preserve">          type: string</w:t>
      </w:r>
    </w:p>
    <w:p w14:paraId="521B5580" w14:textId="77777777" w:rsidR="007D4EF0" w:rsidRDefault="007D4EF0" w:rsidP="007D4EF0">
      <w:pPr>
        <w:pStyle w:val="PL"/>
      </w:pPr>
      <w:r>
        <w:t xml:space="preserve">      required:</w:t>
      </w:r>
    </w:p>
    <w:p w14:paraId="7DABEE81" w14:textId="77777777" w:rsidR="007D4EF0" w:rsidRDefault="007D4EF0" w:rsidP="007D4EF0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14:paraId="47E9D75B" w14:textId="77777777" w:rsidR="007D4EF0" w:rsidRDefault="007D4EF0" w:rsidP="007D4EF0">
      <w:pPr>
        <w:pStyle w:val="PL"/>
      </w:pPr>
      <w:r>
        <w:t xml:space="preserve">        - </w:t>
      </w:r>
      <w:proofErr w:type="spellStart"/>
      <w:r>
        <w:rPr>
          <w:lang w:eastAsia="zh-CN"/>
        </w:rPr>
        <w:t>kAkma</w:t>
      </w:r>
      <w:proofErr w:type="spellEnd"/>
    </w:p>
    <w:p w14:paraId="70F787B6" w14:textId="77777777" w:rsidR="007D4EF0" w:rsidRDefault="007D4EF0" w:rsidP="007D4EF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31E4029" w14:textId="77777777" w:rsidR="007D4EF0" w:rsidRDefault="007D4EF0" w:rsidP="007D4EF0">
      <w:pPr>
        <w:pStyle w:val="PL"/>
      </w:pPr>
      <w:r>
        <w:t xml:space="preserve">        - required: [</w:t>
      </w:r>
      <w:proofErr w:type="spellStart"/>
      <w:r>
        <w:t>supi</w:t>
      </w:r>
      <w:proofErr w:type="spellEnd"/>
      <w:r>
        <w:t>]</w:t>
      </w:r>
    </w:p>
    <w:p w14:paraId="1A90463B" w14:textId="77777777" w:rsidR="007D4EF0" w:rsidRDefault="007D4EF0" w:rsidP="007D4EF0">
      <w:pPr>
        <w:pStyle w:val="PL"/>
      </w:pPr>
      <w:r>
        <w:t xml:space="preserve">        - required: [</w:t>
      </w:r>
      <w:proofErr w:type="spellStart"/>
      <w:r>
        <w:t>gpsi</w:t>
      </w:r>
      <w:proofErr w:type="spellEnd"/>
      <w:r>
        <w:t>]</w:t>
      </w:r>
    </w:p>
    <w:p w14:paraId="2BE2F70A" w14:textId="77777777" w:rsidR="007D4EF0" w:rsidRDefault="007D4EF0" w:rsidP="007D4EF0">
      <w:pPr>
        <w:pStyle w:val="PL"/>
      </w:pPr>
    </w:p>
    <w:p w14:paraId="3D2BF78D" w14:textId="77777777" w:rsidR="007D4EF0" w:rsidRDefault="007D4EF0" w:rsidP="007D4EF0">
      <w:pPr>
        <w:pStyle w:val="PL"/>
      </w:pPr>
      <w:r>
        <w:t xml:space="preserve">    </w:t>
      </w:r>
      <w:proofErr w:type="spellStart"/>
      <w:r>
        <w:t>CtxRemove</w:t>
      </w:r>
      <w:proofErr w:type="spellEnd"/>
      <w:r>
        <w:t>:</w:t>
      </w:r>
    </w:p>
    <w:p w14:paraId="5AC4A98C" w14:textId="77777777" w:rsidR="007D4EF0" w:rsidRDefault="007D4EF0" w:rsidP="007D4EF0">
      <w:pPr>
        <w:pStyle w:val="PL"/>
      </w:pPr>
      <w:r>
        <w:t xml:space="preserve">      description: &gt;</w:t>
      </w:r>
    </w:p>
    <w:p w14:paraId="45A94B15" w14:textId="77777777" w:rsidR="007D4EF0" w:rsidRDefault="007D4EF0" w:rsidP="007D4EF0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>the "</w:t>
      </w:r>
      <w:proofErr w:type="spellStart"/>
      <w:r w:rsidRPr="001241F5">
        <w:t>supi</w:t>
      </w:r>
      <w:proofErr w:type="spellEnd"/>
      <w:r w:rsidRPr="001241F5">
        <w:t xml:space="preserve">" attribute shall be </w:t>
      </w:r>
    </w:p>
    <w:p w14:paraId="0AB23BB3" w14:textId="77777777" w:rsidR="007D4EF0" w:rsidRDefault="007D4EF0" w:rsidP="007D4EF0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72A8F80C" w14:textId="77777777" w:rsidR="007D4EF0" w:rsidRDefault="007D4EF0" w:rsidP="007D4EF0">
      <w:pPr>
        <w:pStyle w:val="PL"/>
      </w:pPr>
      <w:r>
        <w:t xml:space="preserve">      type: object</w:t>
      </w:r>
    </w:p>
    <w:p w14:paraId="5740E323" w14:textId="77777777" w:rsidR="007D4EF0" w:rsidRDefault="007D4EF0" w:rsidP="007D4EF0">
      <w:pPr>
        <w:pStyle w:val="PL"/>
      </w:pPr>
      <w:r>
        <w:t xml:space="preserve">      properties:</w:t>
      </w:r>
    </w:p>
    <w:p w14:paraId="6F569C70" w14:textId="77777777" w:rsidR="007D4EF0" w:rsidRDefault="007D4EF0" w:rsidP="007D4EF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68BC7603" w14:textId="77777777" w:rsidR="007D4EF0" w:rsidRDefault="007D4EF0" w:rsidP="007D4EF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41EBE965" w14:textId="77777777" w:rsidR="008E12B1" w:rsidRPr="009A701F" w:rsidRDefault="008E12B1" w:rsidP="008E12B1">
      <w:pPr>
        <w:pStyle w:val="PL"/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5067" w14:textId="77777777" w:rsidR="00EA15FB" w:rsidRDefault="00EA15FB">
      <w:pPr>
        <w:spacing w:after="0"/>
      </w:pPr>
      <w:r>
        <w:separator/>
      </w:r>
    </w:p>
  </w:endnote>
  <w:endnote w:type="continuationSeparator" w:id="0">
    <w:p w14:paraId="65E9353C" w14:textId="77777777" w:rsidR="00EA15FB" w:rsidRDefault="00EA15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14569" w14:textId="77777777" w:rsidR="00EA15FB" w:rsidRDefault="00EA15FB">
      <w:pPr>
        <w:spacing w:after="0"/>
      </w:pPr>
      <w:r>
        <w:separator/>
      </w:r>
    </w:p>
  </w:footnote>
  <w:footnote w:type="continuationSeparator" w:id="0">
    <w:p w14:paraId="480BBD25" w14:textId="77777777" w:rsidR="00EA15FB" w:rsidRDefault="00EA15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9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313E1"/>
    <w:rsid w:val="00037119"/>
    <w:rsid w:val="000455CE"/>
    <w:rsid w:val="00065A7D"/>
    <w:rsid w:val="000806E0"/>
    <w:rsid w:val="00084F42"/>
    <w:rsid w:val="00097A66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05CB"/>
    <w:rsid w:val="001E41F3"/>
    <w:rsid w:val="00211AE0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162DE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6BB"/>
    <w:rsid w:val="005B3E9D"/>
    <w:rsid w:val="005C77CC"/>
    <w:rsid w:val="005E2C44"/>
    <w:rsid w:val="005E52DC"/>
    <w:rsid w:val="00621188"/>
    <w:rsid w:val="006257ED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41E30"/>
    <w:rsid w:val="0097756D"/>
    <w:rsid w:val="009777D9"/>
    <w:rsid w:val="00991B88"/>
    <w:rsid w:val="009A288B"/>
    <w:rsid w:val="009A4AA7"/>
    <w:rsid w:val="009A5753"/>
    <w:rsid w:val="009A579D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3C2C"/>
    <w:rsid w:val="00D84AE9"/>
    <w:rsid w:val="00DE34CF"/>
    <w:rsid w:val="00E13F3D"/>
    <w:rsid w:val="00E34898"/>
    <w:rsid w:val="00E64B28"/>
    <w:rsid w:val="00E662B6"/>
    <w:rsid w:val="00E9634C"/>
    <w:rsid w:val="00EA15FB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82C33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F7BF0"/>
  </w:style>
  <w:style w:type="paragraph" w:styleId="TOC">
    <w:name w:val="TOC Heading"/>
    <w:basedOn w:val="1"/>
    <w:next w:val="a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211A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1616</Words>
  <Characters>9214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9</cp:revision>
  <cp:lastPrinted>2411-12-31T15:59:00Z</cp:lastPrinted>
  <dcterms:created xsi:type="dcterms:W3CDTF">2023-08-29T10:25:00Z</dcterms:created>
  <dcterms:modified xsi:type="dcterms:W3CDTF">2023-08-29T11:46:00Z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